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GROW HUMANITIES / PUPIL SHEET 1</w:t>
      </w:r>
    </w:p>
    <w:p>
      <w:pPr>
        <w:pStyle w:val="Title"/>
        <w:keepLines/>
      </w:pPr>
      <w:r>
        <w:t>Assessment sources</w:t>
      </w:r>
    </w:p>
    <w:p>
      <w:pPr>
        <w:pStyle w:val="Subtitle"/>
        <w:keepLines/>
      </w:pPr>
      <w:r>
        <w:t>Autumn 1 · Week 7 · Write and check an account</w:t>
      </w:r>
    </w:p>
    <w:p>
      <w:pPr>
        <w:keepLines/>
      </w:pPr>
      <w:r>
        <w:t>Name: __________________________   Date: ______________</w:t>
      </w:r>
    </w:p>
    <w:p>
      <w:pPr>
        <w:keepLines/>
      </w:pPr>
      <w:r>
        <w:t>Use your Week 6 plan. If it is missing, use this bank. Your normal support remains available.</w:t>
      </w:r>
    </w:p>
    <w:p>
      <w:pPr>
        <w:pStyle w:val="Heading2"/>
        <w:keepLines/>
      </w:pPr>
      <w:r>
        <w:t>W | A journey recorded, 1948</w:t>
      </w:r>
    </w:p>
    <w:p>
      <w:pPr>
        <w:keepLines/>
      </w:pPr>
      <w:r>
        <w:t>The Empire Windrush brought passengers to Tilbury on 22 June 1948. The shipping record lists names, ages, occupations and proposed addresses. On this page Kenneth Amos is recorded as 21 and a welder; Rubert Adolphus as 24 and a carpenter. A recorded occupation is not proof of a job secured in Britain. The form does not directly record each person's reason for travelling.</w:t>
      </w:r>
    </w:p>
    <w:p>
      <w:pPr>
        <w:pStyle w:val="Small"/>
        <w:keepLines/>
      </w:pPr>
      <w:r>
        <w:t>Secondary teaching summary of a primary passenger list; original image supplied.</w:t>
      </w:r>
    </w:p>
    <w:p>
      <w:pPr>
        <w:pStyle w:val="Heading2"/>
        <w:keepLines/>
      </w:pPr>
      <w:r>
        <w:t>B | A collective campaign, 1963</w:t>
      </w:r>
    </w:p>
    <w:p>
      <w:pPr>
        <w:keepLines/>
      </w:pPr>
      <w:r>
        <w:t>The Bristol Omnibus Company excluded Black and Asian people from work as bus crews. Paul Stephenson, Roy Hackett, Owen Henry, Audley Evans and Prince Brown were among the campaign organisers. Supporters refused to use the buses. The company ended the employment colour bar in August 1963. This was a collective campaign; it did not end all racism.</w:t>
      </w:r>
    </w:p>
    <w:p>
      <w:pPr>
        <w:pStyle w:val="Small"/>
        <w:keepLines/>
      </w:pPr>
      <w:r>
        <w:t>New secondary teaching summary of Historic England's account.</w:t>
      </w:r>
    </w:p>
    <w:p>
      <w:pPr>
        <w:pStyle w:val="Heading2"/>
        <w:keepLines/>
      </w:pPr>
      <w:r>
        <w:t>R | A law with limits, 1965</w:t>
      </w:r>
    </w:p>
    <w:p>
      <w:pPr>
        <w:keepLines/>
      </w:pPr>
      <w:r>
        <w:t>The Race Relations Act 1965 prohibited racial discrimination in specified public places in Great Britain. It did not cover major areas such as employment and most housing. It was a legal change, but it did not make all treatment fair or remove racism. A rule and people's everyday experiences are different kinds of evidence.</w:t>
      </w:r>
    </w:p>
    <w:p>
      <w:pPr>
        <w:pStyle w:val="Small"/>
        <w:keepLines/>
      </w:pPr>
      <w:r>
        <w:t>New secondary teaching summary of UK Parliament's historical account.</w:t>
      </w:r>
    </w:p>
    <w:p>
      <w:r>
        <w:br w:type="page"/>
      </w:r>
    </w:p>
    <w:p>
      <w:pPr>
        <w:pStyle w:val="Kicker"/>
        <w:keepLines/>
      </w:pPr>
      <w:r>
        <w:t>GROW HUMANITIES / PUPIL SHEET 2</w:t>
      </w:r>
    </w:p>
    <w:p>
      <w:pPr>
        <w:pStyle w:val="Title"/>
        <w:keepLines/>
      </w:pPr>
      <w:r>
        <w:t>My account</w:t>
      </w:r>
    </w:p>
    <w:p>
      <w:pPr>
        <w:pStyle w:val="Subtitle"/>
        <w:keepLines/>
      </w:pPr>
      <w:r>
        <w:t>Autumn 1 · Week 7 · Write and check an account</w:t>
      </w:r>
    </w:p>
    <w:p>
      <w:pPr>
        <w:keepLines/>
      </w:pPr>
      <w:r>
        <w:t>Question: How did migration and action shape Britain? Write your opening judgement, explained points with card references, and a conclusion.</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r>
        <w:br w:type="page"/>
      </w:r>
    </w:p>
    <w:p>
      <w:pPr>
        <w:pStyle w:val="Kicker"/>
        <w:keepLines/>
      </w:pPr>
      <w:r>
        <w:t>GROW HUMANITIES / PUPIL SHEET 3</w:t>
      </w:r>
    </w:p>
    <w:p>
      <w:pPr>
        <w:pStyle w:val="Title"/>
        <w:keepLines/>
      </w:pPr>
      <w:r>
        <w:t>Source evaluation and self-check</w:t>
      </w:r>
    </w:p>
    <w:p>
      <w:pPr>
        <w:pStyle w:val="Subtitle"/>
        <w:keepLines/>
      </w:pPr>
      <w:r>
        <w:t>Autumn 1 · Week 7 · Write and check an account</w:t>
      </w:r>
    </w:p>
    <w:p>
      <w:pPr>
        <w:keepLines/>
      </w:pPr>
      <w:r>
        <w:t>Keep your first attempt. Add a dated correction only after feedback.</w:t>
      </w:r>
    </w:p>
    <w:p>
      <w:pPr>
        <w:keepLines/>
      </w:pPr>
      <w:r>
        <w:rPr>
          <w:b/>
        </w:rPr>
        <w:t>How useful is Source R for understanding legal protection in 1965?</w:t>
      </w:r>
    </w:p>
    <w:p>
      <w:pPr>
        <w:pStyle w:val="ResponseLine"/>
        <w:keepLines/>
      </w:pPr>
      <w:r>
        <w:t xml:space="preserve"> </w:t>
      </w:r>
    </w:p>
    <w:p>
      <w:pPr>
        <w:pStyle w:val="ResponseLine"/>
        <w:keepLines/>
      </w:pPr>
      <w:r>
        <w:t xml:space="preserve"> </w:t>
      </w:r>
    </w:p>
    <w:p>
      <w:pPr>
        <w:keepLines/>
      </w:pPr>
      <w:r>
        <w:rPr>
          <w:b/>
        </w:rPr>
        <w:t>What does R not prove about everyday treatment?</w:t>
      </w:r>
    </w:p>
    <w:p>
      <w:pPr>
        <w:pStyle w:val="ResponseLine"/>
        <w:keepLines/>
      </w:pPr>
      <w:r>
        <w:t xml:space="preserve"> </w:t>
      </w:r>
    </w:p>
    <w:p>
      <w:pPr>
        <w:pStyle w:val="ResponseLine"/>
        <w:keepLines/>
      </w:pPr>
      <w:r>
        <w:t xml:space="preserve"> </w:t>
      </w:r>
    </w:p>
    <w:p>
      <w:pPr>
        <w:keepLines/>
      </w:pPr>
      <w:r>
        <w:rPr>
          <w:b/>
        </w:rPr>
        <w:t>My strongest explanation is:</w:t>
      </w:r>
    </w:p>
    <w:p>
      <w:pPr>
        <w:pStyle w:val="ResponseLine"/>
        <w:keepLines/>
      </w:pPr>
      <w:r>
        <w:t xml:space="preserve"> </w:t>
      </w:r>
    </w:p>
    <w:p>
      <w:pPr>
        <w:pStyle w:val="ResponseLine"/>
        <w:keepLines/>
      </w:pPr>
      <w:r>
        <w:t xml:space="preserve"> </w:t>
      </w:r>
    </w:p>
    <w:p>
      <w:pPr>
        <w:keepLines/>
      </w:pPr>
      <w:r>
        <w:rPr>
          <w:b/>
        </w:rPr>
        <w:t>My next step is:</w:t>
      </w:r>
    </w:p>
    <w:p>
      <w:pPr>
        <w:pStyle w:val="ResponseLine"/>
        <w:keepLines/>
      </w:pPr>
      <w:r>
        <w:t xml:space="preserve"> </w:t>
      </w:r>
    </w:p>
    <w:p>
      <w:pPr>
        <w:pStyle w:val="ResponseLine"/>
        <w:keepLines/>
      </w:pPr>
      <w:r>
        <w:t xml:space="preserve"> </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7  |  Pupil sheet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GROW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