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Hanukkah: light and story</w:t>
      </w:r>
    </w:p>
    <w:p>
      <w:pPr>
        <w:pStyle w:val="Caption"/>
      </w:pPr>
      <w:r>
        <w:t>GR_W4  |  Thursday 09:30–10:10  |  Name: __________________</w:t>
      </w:r>
    </w:p>
    <w:p>
      <w:r>
        <w:t>I can: Link a Hanukkah lighting practice to its remembered story.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CLASSROOM FACT CARD — paraphrased from Chabad.org. Reported Jewish tradition; the miracle is presented as a belief/story, not a classroom science finding.</w:t>
      </w:r>
    </w:p>
    <w:p>
      <w:r>
        <w:t>H1. Hanukkah is a Jewish festival lasting eight days. It recalls the rededication of the Temple in Jerusalem.</w:t>
      </w:r>
    </w:p>
    <w:p>
      <w:r>
        <w:t>H2. In the traditional account, oil expected to last one day lasts eight days.</w:t>
      </w:r>
    </w:p>
    <w:p>
      <w:r>
        <w:t>H3. A hanukkiah has eight festival lights and a separate helper light, the shamash.</w:t>
      </w:r>
    </w:p>
    <w:p>
      <w:r>
        <w:t>H4. One festival light is added each night; the eight lights recall the miracle. The helper is not a ninth festival night.</w:t>
      </w:r>
    </w:p>
    <w:p>
      <w:pPr>
        <w:pStyle w:val="Heading2"/>
      </w:pPr>
      <w:r>
        <w:t>First decision</w:t>
      </w:r>
    </w:p>
    <w:p>
      <w:r>
        <w:t>Why can a hanukkiah have nine light positions during an eight-day festival?</w:t>
      </w:r>
    </w:p>
    <w:p>
      <w:r>
        <w:t>A. The festival actually lasts nine days.   /   B. One position holds the helper light.   /   C. One position is a mistake.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GR_W4  |  Use the source on page 1</w:t>
      </w:r>
    </w:p>
    <w:p>
      <w:pPr>
        <w:pStyle w:val="Heading2"/>
      </w:pPr>
      <w:r>
        <w:t>1. Draw and label eight festival-light positions plus one separate helper position.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2. Match story / object / practice to H2, H3 and H4.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3. Explain why adding lights is more than decoration in this source.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GROW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3F7D6E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3F7D6E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3F7D6E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3F7D6E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Hanukkah: light and story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